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052BA" w14:textId="4B6BB8F4" w:rsidR="002D674A" w:rsidRDefault="00967E22" w:rsidP="00967E22">
      <w:pPr>
        <w:pStyle w:val="Heading1titel"/>
      </w:pPr>
      <w:r>
        <w:t>BIJLAGE</w:t>
      </w:r>
      <w:r w:rsidR="009D0448">
        <w:t xml:space="preserve"> 8 – Verklaring </w:t>
      </w:r>
      <w:r w:rsidR="005619EA">
        <w:t>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35D6EE31" w14:textId="117C9031" w:rsidR="00675DFF" w:rsidRPr="00607BCF" w:rsidRDefault="00675DFF" w:rsidP="002D674A">
      <w:r w:rsidRPr="00607BCF">
        <w:t>Aanbesteding</w:t>
      </w:r>
      <w:r w:rsidRPr="00607BCF">
        <w:tab/>
      </w:r>
      <w:r w:rsidRPr="00607BCF">
        <w:tab/>
        <w:t xml:space="preserve">:  </w:t>
      </w:r>
    </w:p>
    <w:p w14:paraId="6BC9ED4B" w14:textId="22A52DB3" w:rsidR="002D674A" w:rsidRPr="00607BCF" w:rsidRDefault="002D674A" w:rsidP="002D674A">
      <w:r w:rsidRPr="00607BCF">
        <w:tab/>
      </w:r>
      <w:r w:rsidRPr="00607BCF">
        <w:tab/>
      </w:r>
      <w:r w:rsidRPr="00607BCF">
        <w:tab/>
      </w:r>
    </w:p>
    <w:p w14:paraId="0673CC40"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69159266" w:rsidR="009F46C3" w:rsidRPr="00607BCF" w:rsidRDefault="009F46C3" w:rsidP="009F46C3">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8FD1" w14:textId="77777777" w:rsidR="00544872" w:rsidRDefault="00544872">
      <w:r>
        <w:separator/>
      </w:r>
    </w:p>
  </w:endnote>
  <w:endnote w:type="continuationSeparator" w:id="0">
    <w:p w14:paraId="2634D799" w14:textId="77777777" w:rsidR="00544872" w:rsidRDefault="005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296254"/>
      <w:docPartObj>
        <w:docPartGallery w:val="Page Numbers (Bottom of Page)"/>
        <w:docPartUnique/>
      </w:docPartObj>
    </w:sdtPr>
    <w:sdtEndPr/>
    <w:sdtContent>
      <w:p w14:paraId="1DDEC1D2" w14:textId="3795554B" w:rsidR="005C1431" w:rsidRDefault="005C1431">
        <w:pPr>
          <w:pStyle w:val="Voettekst"/>
          <w:jc w:val="right"/>
        </w:pPr>
        <w:r>
          <w:fldChar w:fldCharType="begin"/>
        </w:r>
        <w:r>
          <w:instrText>PAGE   \* MERGEFORMAT</w:instrText>
        </w:r>
        <w:r>
          <w:fldChar w:fldCharType="separate"/>
        </w:r>
        <w:r>
          <w:t>2</w:t>
        </w:r>
        <w:r>
          <w:fldChar w:fldCharType="end"/>
        </w:r>
      </w:p>
    </w:sdtContent>
  </w:sdt>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56314" w14:textId="77777777" w:rsidR="00544872" w:rsidRDefault="00544872">
      <w:r>
        <w:separator/>
      </w:r>
    </w:p>
  </w:footnote>
  <w:footnote w:type="continuationSeparator" w:id="0">
    <w:p w14:paraId="775877B6" w14:textId="77777777" w:rsidR="00544872" w:rsidRDefault="00544872">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3628B">
      <w:trPr>
        <w:cantSplit/>
        <w:trHeight w:val="397"/>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58DB7521" w:rsidR="00713A38" w:rsidRDefault="008E278A" w:rsidP="008E278A">
          <w:pPr>
            <w:pStyle w:val="Koptekst"/>
            <w:ind w:left="1134"/>
          </w:pPr>
          <w:r>
            <w:rPr>
              <w:color w:val="BFBFBF" w:themeColor="background1" w:themeShade="BF"/>
              <w:sz w:val="16"/>
              <w:szCs w:val="16"/>
            </w:rPr>
            <w:t>Ons Template</w:t>
          </w:r>
          <w:r w:rsidRPr="008E278A">
            <w:rPr>
              <w:color w:val="BFBFBF" w:themeColor="background1" w:themeShade="BF"/>
              <w:sz w:val="16"/>
              <w:szCs w:val="16"/>
            </w:rPr>
            <w:t>: T0</w:t>
          </w:r>
          <w:r w:rsidR="00DB7B72">
            <w:rPr>
              <w:color w:val="BFBFBF" w:themeColor="background1" w:themeShade="BF"/>
              <w:sz w:val="16"/>
              <w:szCs w:val="16"/>
            </w:rPr>
            <w:t>2</w:t>
          </w:r>
          <w:r w:rsidRPr="008E278A">
            <w:rPr>
              <w:color w:val="BFBFBF" w:themeColor="background1" w:themeShade="BF"/>
              <w:sz w:val="16"/>
              <w:szCs w:val="16"/>
            </w:rPr>
            <w:t xml:space="preserve"> </w:t>
          </w:r>
          <w:r w:rsidR="00DB7B72">
            <w:rPr>
              <w:color w:val="BFBFBF" w:themeColor="background1" w:themeShade="BF"/>
              <w:sz w:val="16"/>
              <w:szCs w:val="16"/>
            </w:rPr>
            <w:t>21</w:t>
          </w:r>
          <w:r w:rsidRPr="008E278A">
            <w:rPr>
              <w:color w:val="BFBFBF" w:themeColor="background1" w:themeShade="BF"/>
              <w:sz w:val="16"/>
              <w:szCs w:val="16"/>
            </w:rPr>
            <w:t>0</w:t>
          </w:r>
          <w:r w:rsidR="00DB7B72">
            <w:rPr>
              <w:color w:val="BFBFBF" w:themeColor="background1" w:themeShade="BF"/>
              <w:sz w:val="16"/>
              <w:szCs w:val="16"/>
            </w:rPr>
            <w:t>6</w:t>
          </w:r>
          <w:r w:rsidRPr="008E278A">
            <w:rPr>
              <w:color w:val="BFBFBF" w:themeColor="background1" w:themeShade="BF"/>
              <w:sz w:val="16"/>
              <w:szCs w:val="16"/>
            </w:rPr>
            <w:t>2022</w:t>
          </w: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77777777" w:rsidR="00713A38" w:rsidRDefault="00930C49" w:rsidP="0023628B">
          <w:pPr>
            <w:pStyle w:val="Koptekst"/>
          </w:pPr>
          <w:r>
            <w:rPr>
              <w:noProof/>
            </w:rPr>
            <w:drawing>
              <wp:anchor distT="0" distB="0" distL="114300" distR="114300" simplePos="0" relativeHeight="251659264" behindDoc="1" locked="0" layoutInCell="1" allowOverlap="1" wp14:anchorId="1C5B4AA1" wp14:editId="754ABB5B">
                <wp:simplePos x="0" y="0"/>
                <wp:positionH relativeFrom="column">
                  <wp:posOffset>-265253</wp:posOffset>
                </wp:positionH>
                <wp:positionV relativeFrom="paragraph">
                  <wp:posOffset>-295334</wp:posOffset>
                </wp:positionV>
                <wp:extent cx="835896" cy="726648"/>
                <wp:effectExtent l="0" t="0" r="2540" b="0"/>
                <wp:wrapNone/>
                <wp:docPr id="4" name="Afbeelding 4" descr="Logo Shared Service Centrum 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Logo Shared Service Centrum Ons"/>
                        <pic:cNvPicPr/>
                      </pic:nvPicPr>
                      <pic:blipFill>
                        <a:blip r:embed="rId1">
                          <a:extLst>
                            <a:ext uri="{28A0092B-C50C-407E-A947-70E740481C1C}">
                              <a14:useLocalDpi xmlns:a14="http://schemas.microsoft.com/office/drawing/2010/main" val="0"/>
                            </a:ext>
                          </a:extLst>
                        </a:blip>
                        <a:stretch>
                          <a:fillRect/>
                        </a:stretch>
                      </pic:blipFill>
                      <pic:spPr>
                        <a:xfrm>
                          <a:off x="0" y="0"/>
                          <a:ext cx="835896" cy="726648"/>
                        </a:xfrm>
                        <a:prstGeom prst="rect">
                          <a:avLst/>
                        </a:prstGeom>
                      </pic:spPr>
                    </pic:pic>
                  </a:graphicData>
                </a:graphic>
                <wp14:sizeRelH relativeFrom="margin">
                  <wp14:pctWidth>0</wp14:pctWidth>
                </wp14:sizeRelH>
                <wp14:sizeRelV relativeFrom="margin">
                  <wp14:pctHeight>0</wp14:pctHeight>
                </wp14:sizeRelV>
              </wp:anchor>
            </w:drawing>
          </w: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A6E1D"/>
    <w:rsid w:val="001B1F7E"/>
    <w:rsid w:val="001C5E61"/>
    <w:rsid w:val="001D450F"/>
    <w:rsid w:val="001E2B72"/>
    <w:rsid w:val="001E2D3E"/>
    <w:rsid w:val="00222D71"/>
    <w:rsid w:val="002304A9"/>
    <w:rsid w:val="0023628B"/>
    <w:rsid w:val="0024408F"/>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369A3"/>
    <w:rsid w:val="00352E6E"/>
    <w:rsid w:val="00370A69"/>
    <w:rsid w:val="00373C81"/>
    <w:rsid w:val="003867FA"/>
    <w:rsid w:val="003A4A36"/>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7891"/>
    <w:rsid w:val="005B1943"/>
    <w:rsid w:val="005B6D4C"/>
    <w:rsid w:val="005C1431"/>
    <w:rsid w:val="005D04E3"/>
    <w:rsid w:val="005D4605"/>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B0E21"/>
    <w:rsid w:val="006D7F5E"/>
    <w:rsid w:val="00704C08"/>
    <w:rsid w:val="00713A38"/>
    <w:rsid w:val="00723DDF"/>
    <w:rsid w:val="00752E48"/>
    <w:rsid w:val="00780498"/>
    <w:rsid w:val="00781755"/>
    <w:rsid w:val="007825BE"/>
    <w:rsid w:val="007839C9"/>
    <w:rsid w:val="007D21F3"/>
    <w:rsid w:val="007D4666"/>
    <w:rsid w:val="007F2783"/>
    <w:rsid w:val="00815F61"/>
    <w:rsid w:val="00816AF9"/>
    <w:rsid w:val="00821126"/>
    <w:rsid w:val="008320BC"/>
    <w:rsid w:val="0084090D"/>
    <w:rsid w:val="00844BEB"/>
    <w:rsid w:val="0085051E"/>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5116"/>
    <w:rsid w:val="009C72F0"/>
    <w:rsid w:val="009D0448"/>
    <w:rsid w:val="009D102C"/>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20C7"/>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A14F4"/>
    <w:rsid w:val="00CC406D"/>
    <w:rsid w:val="00D05FC7"/>
    <w:rsid w:val="00D17E42"/>
    <w:rsid w:val="00D40560"/>
    <w:rsid w:val="00D4268A"/>
    <w:rsid w:val="00D54DEA"/>
    <w:rsid w:val="00D57B19"/>
    <w:rsid w:val="00D8453C"/>
    <w:rsid w:val="00DA7EF0"/>
    <w:rsid w:val="00DB7B72"/>
    <w:rsid w:val="00DC210E"/>
    <w:rsid w:val="00DC3AD8"/>
    <w:rsid w:val="00DC7A91"/>
    <w:rsid w:val="00DD1C06"/>
    <w:rsid w:val="00E225D2"/>
    <w:rsid w:val="00E70C32"/>
    <w:rsid w:val="00E83488"/>
    <w:rsid w:val="00E83B82"/>
    <w:rsid w:val="00E9456E"/>
    <w:rsid w:val="00EA4759"/>
    <w:rsid w:val="00EC3AD8"/>
    <w:rsid w:val="00ED3122"/>
    <w:rsid w:val="00ED3DEB"/>
    <w:rsid w:val="00ED6943"/>
    <w:rsid w:val="00EF7B54"/>
    <w:rsid w:val="00F02071"/>
    <w:rsid w:val="00F10F4C"/>
    <w:rsid w:val="00F23CC1"/>
    <w:rsid w:val="00F349BD"/>
    <w:rsid w:val="00F46E1D"/>
    <w:rsid w:val="00F524CB"/>
    <w:rsid w:val="00F70DCF"/>
    <w:rsid w:val="00F860AD"/>
    <w:rsid w:val="00F92976"/>
    <w:rsid w:val="00F97258"/>
    <w:rsid w:val="00FA5214"/>
    <w:rsid w:val="00FA6B78"/>
    <w:rsid w:val="00FC7A75"/>
    <w:rsid w:val="00FE449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jmsHarm\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RCUS45HN67DU-974321440-320749</_dlc_DocId>
    <_dlc_DocIdUrl xmlns="558c601a-c172-4142-980b-33deeaa1e95d">
      <Url>https://sscons.sharepoint.com/sites/ORG-IC/_layouts/15/DocIdRedir.aspx?ID=RCUS45HN67DU-974321440-320749</Url>
      <Description>RCUS45HN67DU-974321440-320749</Description>
    </_dlc_DocIdUrl>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C3D24-BAB6-4C5D-8EB8-11B02A9124D4}">
  <ds:schemaRefs>
    <ds:schemaRef ds:uri="http://schemas.microsoft.com/sharepoint/events"/>
  </ds:schemaRefs>
</ds:datastoreItem>
</file>

<file path=customXml/itemProps2.xml><?xml version="1.0" encoding="utf-8"?>
<ds:datastoreItem xmlns:ds="http://schemas.openxmlformats.org/officeDocument/2006/customXml" ds:itemID="{8DB3469E-227C-470F-B741-F7B323C4D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5.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0</TotalTime>
  <Pages>1</Pages>
  <Words>262</Words>
  <Characters>1441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SSC Ons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Jur Dekker</cp:lastModifiedBy>
  <cp:revision>2</cp:revision>
  <cp:lastPrinted>2019-01-04T09:57:00Z</cp:lastPrinted>
  <dcterms:created xsi:type="dcterms:W3CDTF">2025-01-29T13:35:00Z</dcterms:created>
  <dcterms:modified xsi:type="dcterms:W3CDTF">2025-01-29T13:35:00Z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d473eea4-90f0-407a-97af-ade7249c4bfc</vt:lpwstr>
  </property>
  <property fmtid="{D5CDD505-2E9C-101B-9397-08002B2CF9AE}" pid="4" name="MediaServiceImageTags">
    <vt:lpwstr/>
  </property>
</Properties>
</file>